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8597614" name="b593c670-0f01-11f0-acfb-f3864e2c08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3219524" name="b593c670-0f01-11f0-acfb-f3864e2c08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9, 8108 Dällikon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